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2130" w:rsidRDefault="008C4F93">
      <w:pPr>
        <w:pStyle w:val="Naslov1"/>
      </w:pPr>
      <w:r>
        <w:t>Worksheet – Exploring Future Food Technologies</w:t>
      </w:r>
    </w:p>
    <w:p w:rsidR="00482130" w:rsidRDefault="008C4F93">
      <w:r>
        <w:t>Instructions: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Read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carefully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each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question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before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start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writing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answers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Use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reliable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sources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from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list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provided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(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others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find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) to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find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information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Write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answers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in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full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sentences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be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as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clear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as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possible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When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answering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opinion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questions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like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“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Would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use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?”,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explain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why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or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why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not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For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ChatGPT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question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can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ask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ChatGPT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directly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about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technology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summarize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its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response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own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words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For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last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question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,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compare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information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from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ChatGPT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with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what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find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expert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sources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— note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if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they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agree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differ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If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don’t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understand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something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,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ask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for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help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or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discuss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with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your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team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.</w:t>
      </w:r>
    </w:p>
    <w:p w:rsidR="00D7596C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Work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carefully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and</w:t>
      </w:r>
      <w:proofErr w:type="spellEnd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i/>
          <w:color w:val="FF0000"/>
          <w:sz w:val="22"/>
        </w:rPr>
        <w:t>honestly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this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worksheet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is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to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help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you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learn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think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i/>
          <w:color w:val="FF0000"/>
          <w:sz w:val="22"/>
        </w:rPr>
        <w:t>critically</w:t>
      </w:r>
      <w:proofErr w:type="spellEnd"/>
      <w:r w:rsidRPr="001E0809">
        <w:rPr>
          <w:rFonts w:asciiTheme="majorHAnsi" w:hAnsiTheme="majorHAnsi" w:cstheme="majorHAnsi"/>
          <w:i/>
          <w:color w:val="FF0000"/>
          <w:sz w:val="22"/>
        </w:rPr>
        <w:t>!</w:t>
      </w:r>
    </w:p>
    <w:p w:rsidR="00D7596C" w:rsidRPr="001E0809" w:rsidRDefault="00D7596C" w:rsidP="00D7596C">
      <w:pPr>
        <w:pStyle w:val="StandardWeb"/>
        <w:numPr>
          <w:ilvl w:val="0"/>
          <w:numId w:val="11"/>
        </w:numPr>
        <w:rPr>
          <w:rFonts w:asciiTheme="majorHAnsi" w:hAnsiTheme="majorHAnsi" w:cstheme="majorHAnsi"/>
          <w:i/>
          <w:color w:val="FF0000"/>
          <w:sz w:val="22"/>
        </w:rPr>
      </w:pP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Dont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forget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to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write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source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of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information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in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every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 xml:space="preserve"> </w:t>
      </w:r>
      <w:proofErr w:type="spellStart"/>
      <w:r>
        <w:rPr>
          <w:rFonts w:asciiTheme="majorHAnsi" w:hAnsiTheme="majorHAnsi" w:cstheme="majorHAnsi"/>
          <w:i/>
          <w:color w:val="FF0000"/>
          <w:sz w:val="22"/>
        </w:rPr>
        <w:t>answer</w:t>
      </w:r>
      <w:proofErr w:type="spellEnd"/>
      <w:r>
        <w:rPr>
          <w:rFonts w:asciiTheme="majorHAnsi" w:hAnsiTheme="majorHAnsi" w:cstheme="majorHAnsi"/>
          <w:i/>
          <w:color w:val="FF0000"/>
          <w:sz w:val="22"/>
        </w:rPr>
        <w:t>!</w:t>
      </w:r>
    </w:p>
    <w:p w:rsidR="00D7596C" w:rsidRPr="001E0809" w:rsidRDefault="00D7596C" w:rsidP="00D7596C">
      <w:pPr>
        <w:pStyle w:val="StandardWeb"/>
        <w:rPr>
          <w:rFonts w:asciiTheme="majorHAnsi" w:hAnsiTheme="majorHAnsi" w:cstheme="majorHAnsi"/>
        </w:rPr>
      </w:pPr>
      <w:proofErr w:type="spellStart"/>
      <w:r w:rsidRPr="001E0809">
        <w:rPr>
          <w:rStyle w:val="Naglaeno"/>
          <w:rFonts w:asciiTheme="majorHAnsi" w:hAnsiTheme="majorHAnsi" w:cstheme="majorHAnsi"/>
        </w:rPr>
        <w:t>Recommended</w:t>
      </w:r>
      <w:proofErr w:type="spellEnd"/>
      <w:r w:rsidRPr="001E0809">
        <w:rPr>
          <w:rStyle w:val="Naglaeno"/>
          <w:rFonts w:asciiTheme="majorHAnsi" w:hAnsiTheme="majorHAnsi" w:cstheme="majorHAnsi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</w:rPr>
        <w:t>Scientific</w:t>
      </w:r>
      <w:proofErr w:type="spellEnd"/>
      <w:r w:rsidRPr="001E0809">
        <w:rPr>
          <w:rStyle w:val="Naglaeno"/>
          <w:rFonts w:asciiTheme="majorHAnsi" w:hAnsiTheme="majorHAnsi" w:cstheme="majorHAnsi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</w:rPr>
        <w:t>and</w:t>
      </w:r>
      <w:proofErr w:type="spellEnd"/>
      <w:r w:rsidRPr="001E0809">
        <w:rPr>
          <w:rStyle w:val="Naglaeno"/>
          <w:rFonts w:asciiTheme="majorHAnsi" w:hAnsiTheme="majorHAnsi" w:cstheme="majorHAnsi"/>
        </w:rPr>
        <w:t xml:space="preserve"> Professional </w:t>
      </w:r>
      <w:proofErr w:type="spellStart"/>
      <w:r w:rsidRPr="001E0809">
        <w:rPr>
          <w:rStyle w:val="Naglaeno"/>
          <w:rFonts w:asciiTheme="majorHAnsi" w:hAnsiTheme="majorHAnsi" w:cstheme="majorHAnsi"/>
        </w:rPr>
        <w:t>Websites</w:t>
      </w:r>
      <w:proofErr w:type="spellEnd"/>
      <w:r w:rsidRPr="001E0809">
        <w:rPr>
          <w:rStyle w:val="Naglaeno"/>
          <w:rFonts w:asciiTheme="majorHAnsi" w:hAnsiTheme="majorHAnsi" w:cstheme="majorHAnsi"/>
        </w:rPr>
        <w:t xml:space="preserve"> for Research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r w:rsidRPr="001E0809">
        <w:rPr>
          <w:rStyle w:val="Naglaeno"/>
          <w:rFonts w:asciiTheme="majorHAnsi" w:hAnsiTheme="majorHAnsi" w:cstheme="majorHAnsi"/>
          <w:sz w:val="22"/>
        </w:rPr>
        <w:t xml:space="preserve">FAO –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Agriculture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Organization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of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the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United Nations</w:t>
      </w:r>
      <w:r w:rsidRPr="001E0809">
        <w:rPr>
          <w:rFonts w:asciiTheme="majorHAnsi" w:hAnsiTheme="majorHAnsi" w:cstheme="majorHAnsi"/>
          <w:sz w:val="22"/>
        </w:rPr>
        <w:br/>
      </w:r>
      <w:hyperlink r:id="rId6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https://www.fao.org</w:t>
        </w:r>
      </w:hyperlink>
      <w:r w:rsidRPr="001E0809">
        <w:rPr>
          <w:rFonts w:asciiTheme="majorHAnsi" w:hAnsiTheme="majorHAnsi" w:cstheme="majorHAnsi"/>
          <w:sz w:val="22"/>
        </w:rPr>
        <w:br/>
      </w:r>
      <w:proofErr w:type="spellStart"/>
      <w:r w:rsidRPr="001E0809">
        <w:rPr>
          <w:rFonts w:asciiTheme="majorHAnsi" w:hAnsiTheme="majorHAnsi" w:cstheme="majorHAnsi"/>
          <w:sz w:val="22"/>
        </w:rPr>
        <w:t>Provides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extensive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information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on global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sustainable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agriculture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new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technologies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production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Our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World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in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Data –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br/>
      </w:r>
      <w:hyperlink r:id="rId7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https://ourworldindata.org/food</w:t>
        </w:r>
      </w:hyperlink>
      <w:r w:rsidRPr="001E0809">
        <w:rPr>
          <w:rFonts w:asciiTheme="majorHAnsi" w:hAnsiTheme="majorHAnsi" w:cstheme="majorHAnsi"/>
          <w:sz w:val="22"/>
        </w:rPr>
        <w:br/>
      </w:r>
      <w:proofErr w:type="spellStart"/>
      <w:r w:rsidRPr="001E0809">
        <w:rPr>
          <w:rFonts w:asciiTheme="majorHAnsi" w:hAnsiTheme="majorHAnsi" w:cstheme="majorHAnsi"/>
          <w:sz w:val="22"/>
        </w:rPr>
        <w:t>Statistical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data, </w:t>
      </w:r>
      <w:proofErr w:type="spellStart"/>
      <w:r w:rsidRPr="001E0809">
        <w:rPr>
          <w:rFonts w:asciiTheme="majorHAnsi" w:hAnsiTheme="majorHAnsi" w:cstheme="majorHAnsi"/>
          <w:sz w:val="22"/>
        </w:rPr>
        <w:t>articles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research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on </w:t>
      </w:r>
      <w:proofErr w:type="spellStart"/>
      <w:r w:rsidRPr="001E0809">
        <w:rPr>
          <w:rFonts w:asciiTheme="majorHAnsi" w:hAnsiTheme="majorHAnsi" w:cstheme="majorHAnsi"/>
          <w:sz w:val="22"/>
        </w:rPr>
        <w:t>nutrition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production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environmental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impacts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r w:rsidRPr="001E0809">
        <w:rPr>
          <w:rStyle w:val="Naglaeno"/>
          <w:rFonts w:asciiTheme="majorHAnsi" w:hAnsiTheme="majorHAnsi" w:cstheme="majorHAnsi"/>
          <w:sz w:val="22"/>
        </w:rPr>
        <w:t xml:space="preserve">BBC Future –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br/>
      </w:r>
      <w:hyperlink r:id="rId8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https://www.bbc.com/future/columns/food</w:t>
        </w:r>
      </w:hyperlink>
      <w:r w:rsidRPr="001E0809">
        <w:rPr>
          <w:rFonts w:asciiTheme="majorHAnsi" w:hAnsiTheme="majorHAnsi" w:cstheme="majorHAnsi"/>
          <w:sz w:val="22"/>
        </w:rPr>
        <w:br/>
      </w:r>
      <w:proofErr w:type="spellStart"/>
      <w:r w:rsidRPr="001E0809">
        <w:rPr>
          <w:rFonts w:asciiTheme="majorHAnsi" w:hAnsiTheme="majorHAnsi" w:cstheme="majorHAnsi"/>
          <w:sz w:val="22"/>
        </w:rPr>
        <w:t>Articles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about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new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trends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technologies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industry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r w:rsidRPr="001E0809">
        <w:rPr>
          <w:rStyle w:val="Naglaeno"/>
          <w:rFonts w:asciiTheme="majorHAnsi" w:hAnsiTheme="majorHAnsi" w:cstheme="majorHAnsi"/>
          <w:sz w:val="22"/>
        </w:rPr>
        <w:t xml:space="preserve">National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Geographic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– Future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of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br/>
      </w:r>
      <w:hyperlink r:id="rId9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https://www.nationalgeographic.com/environment/article/future-food</w:t>
        </w:r>
      </w:hyperlink>
      <w:r w:rsidRPr="001E0809">
        <w:rPr>
          <w:rFonts w:asciiTheme="majorHAnsi" w:hAnsiTheme="majorHAnsi" w:cstheme="majorHAnsi"/>
          <w:sz w:val="22"/>
        </w:rPr>
        <w:br/>
        <w:t xml:space="preserve">Popular </w:t>
      </w:r>
      <w:proofErr w:type="spellStart"/>
      <w:r w:rsidRPr="001E0809">
        <w:rPr>
          <w:rFonts w:asciiTheme="majorHAnsi" w:hAnsiTheme="majorHAnsi" w:cstheme="majorHAnsi"/>
          <w:sz w:val="22"/>
        </w:rPr>
        <w:t>science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articles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reports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on </w:t>
      </w:r>
      <w:proofErr w:type="spellStart"/>
      <w:r w:rsidRPr="001E0809">
        <w:rPr>
          <w:rFonts w:asciiTheme="majorHAnsi" w:hAnsiTheme="majorHAnsi" w:cstheme="majorHAnsi"/>
          <w:sz w:val="22"/>
        </w:rPr>
        <w:t>challenges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innovations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ScienceDirect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–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Science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Style w:val="Naglaeno"/>
          <w:rFonts w:asciiTheme="majorHAnsi" w:hAnsiTheme="majorHAnsi" w:cstheme="majorHAnsi"/>
          <w:sz w:val="22"/>
        </w:rPr>
        <w:t xml:space="preserve"> Technology</w:t>
      </w:r>
      <w:r w:rsidRPr="001E0809">
        <w:rPr>
          <w:rFonts w:asciiTheme="majorHAnsi" w:hAnsiTheme="majorHAnsi" w:cstheme="majorHAnsi"/>
          <w:sz w:val="22"/>
        </w:rPr>
        <w:br/>
      </w:r>
      <w:hyperlink r:id="rId10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https://www.sciencedirect.com/journal/food-science-and-technology</w:t>
        </w:r>
      </w:hyperlink>
      <w:r w:rsidRPr="001E0809">
        <w:rPr>
          <w:rFonts w:asciiTheme="majorHAnsi" w:hAnsiTheme="majorHAnsi" w:cstheme="majorHAnsi"/>
          <w:sz w:val="22"/>
        </w:rPr>
        <w:br/>
      </w:r>
      <w:proofErr w:type="spellStart"/>
      <w:r w:rsidRPr="001E0809">
        <w:rPr>
          <w:rFonts w:asciiTheme="majorHAnsi" w:hAnsiTheme="majorHAnsi" w:cstheme="majorHAnsi"/>
          <w:sz w:val="22"/>
        </w:rPr>
        <w:t>Scientific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papers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articles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the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field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of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technology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Pr="001E0809" w:rsidRDefault="00D7596C" w:rsidP="00D7596C">
      <w:pPr>
        <w:pStyle w:val="StandardWeb"/>
        <w:numPr>
          <w:ilvl w:val="0"/>
          <w:numId w:val="10"/>
        </w:numPr>
        <w:rPr>
          <w:rFonts w:asciiTheme="majorHAnsi" w:hAnsiTheme="majorHAnsi" w:cstheme="majorHAnsi"/>
          <w:sz w:val="22"/>
        </w:rPr>
      </w:pPr>
      <w:r w:rsidRPr="001E0809">
        <w:rPr>
          <w:rStyle w:val="Naglaeno"/>
          <w:rFonts w:asciiTheme="majorHAnsi" w:hAnsiTheme="majorHAnsi" w:cstheme="majorHAnsi"/>
          <w:sz w:val="22"/>
        </w:rPr>
        <w:t xml:space="preserve">World Resources Institute – </w:t>
      </w:r>
      <w:proofErr w:type="spellStart"/>
      <w:r w:rsidRPr="001E0809">
        <w:rPr>
          <w:rStyle w:val="Naglaeno"/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br/>
      </w:r>
      <w:hyperlink r:id="rId11" w:tgtFrame="_new" w:history="1">
        <w:r w:rsidRPr="001E0809">
          <w:rPr>
            <w:rStyle w:val="Hiperveza"/>
            <w:rFonts w:asciiTheme="majorHAnsi" w:hAnsiTheme="majorHAnsi" w:cstheme="majorHAnsi"/>
            <w:sz w:val="22"/>
          </w:rPr>
          <w:t>https://www.wri.org/topics/food</w:t>
        </w:r>
      </w:hyperlink>
      <w:r w:rsidRPr="001E0809">
        <w:rPr>
          <w:rFonts w:asciiTheme="majorHAnsi" w:hAnsiTheme="majorHAnsi" w:cstheme="majorHAnsi"/>
          <w:sz w:val="22"/>
        </w:rPr>
        <w:br/>
      </w:r>
      <w:proofErr w:type="spellStart"/>
      <w:r w:rsidRPr="001E0809">
        <w:rPr>
          <w:rFonts w:asciiTheme="majorHAnsi" w:hAnsiTheme="majorHAnsi" w:cstheme="majorHAnsi"/>
          <w:sz w:val="22"/>
        </w:rPr>
        <w:t>Information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about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food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sustainability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innovations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, </w:t>
      </w:r>
      <w:proofErr w:type="spellStart"/>
      <w:r w:rsidRPr="001E0809">
        <w:rPr>
          <w:rFonts w:asciiTheme="majorHAnsi" w:hAnsiTheme="majorHAnsi" w:cstheme="majorHAnsi"/>
          <w:sz w:val="22"/>
        </w:rPr>
        <w:t>and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environmental</w:t>
      </w:r>
      <w:proofErr w:type="spellEnd"/>
      <w:r w:rsidRPr="001E0809">
        <w:rPr>
          <w:rFonts w:asciiTheme="majorHAnsi" w:hAnsiTheme="majorHAnsi" w:cstheme="majorHAnsi"/>
          <w:sz w:val="22"/>
        </w:rPr>
        <w:t xml:space="preserve"> </w:t>
      </w:r>
      <w:proofErr w:type="spellStart"/>
      <w:r w:rsidRPr="001E0809">
        <w:rPr>
          <w:rFonts w:asciiTheme="majorHAnsi" w:hAnsiTheme="majorHAnsi" w:cstheme="majorHAnsi"/>
          <w:sz w:val="22"/>
        </w:rPr>
        <w:t>impact</w:t>
      </w:r>
      <w:proofErr w:type="spellEnd"/>
      <w:r w:rsidRPr="001E0809">
        <w:rPr>
          <w:rFonts w:asciiTheme="majorHAnsi" w:hAnsiTheme="majorHAnsi" w:cstheme="majorHAnsi"/>
          <w:sz w:val="22"/>
        </w:rPr>
        <w:t>.</w:t>
      </w:r>
    </w:p>
    <w:p w:rsidR="00D7596C" w:rsidRDefault="00D7596C"/>
    <w:p w:rsidR="00D7596C" w:rsidRDefault="00D7596C"/>
    <w:p w:rsidR="00D7596C" w:rsidRDefault="00D7596C"/>
    <w:p w:rsidR="00D7596C" w:rsidRDefault="00D7596C"/>
    <w:p w:rsidR="00482130" w:rsidRDefault="008C4F93">
      <w:r w:rsidRPr="00F076C9">
        <w:rPr>
          <w:b/>
        </w:rPr>
        <w:lastRenderedPageBreak/>
        <w:t>1. What is it?</w:t>
      </w:r>
      <w:r>
        <w:br/>
        <w:t>(Write a brief description of the technology – what it is and how it works.)</w:t>
      </w:r>
    </w:p>
    <w:p w:rsidR="00482130" w:rsidRDefault="00D7596C">
      <w:r w:rsidRPr="00F076C9">
        <w:rPr>
          <w:b/>
        </w:rPr>
        <w:t>2</w:t>
      </w:r>
      <w:r w:rsidR="008C4F93" w:rsidRPr="00F076C9">
        <w:rPr>
          <w:b/>
        </w:rPr>
        <w:t>. What problem does it solve</w:t>
      </w:r>
      <w:r w:rsidR="008C4F93">
        <w:t>?</w:t>
      </w:r>
      <w:r w:rsidR="008C4F93">
        <w:br/>
        <w:t>(Explain which challenge or pro</w:t>
      </w:r>
      <w:bookmarkStart w:id="0" w:name="_GoBack"/>
      <w:bookmarkEnd w:id="0"/>
      <w:r w:rsidR="008C4F93">
        <w:t>blem in food production or the environment this technology helps address.)</w:t>
      </w:r>
    </w:p>
    <w:p w:rsidR="00482130" w:rsidRDefault="008C4F93">
      <w:r w:rsidRPr="00F076C9">
        <w:rPr>
          <w:b/>
        </w:rPr>
        <w:t>3. What are the advantages and disadvantages?</w:t>
      </w:r>
      <w:r>
        <w:br/>
        <w:t>(List the main positive aspects and possible drawbacks or limitations of this technology.)</w:t>
      </w:r>
    </w:p>
    <w:p w:rsidR="00482130" w:rsidRDefault="008C4F93">
      <w:r w:rsidRPr="00F076C9">
        <w:rPr>
          <w:b/>
        </w:rPr>
        <w:t>4. Does it already exist here or in the world?</w:t>
      </w:r>
      <w:r>
        <w:br/>
        <w:t>(Research and note examples of where this technology is already in use or being developed.)</w:t>
      </w:r>
    </w:p>
    <w:p w:rsidR="00482130" w:rsidRDefault="008C4F93">
      <w:r w:rsidRPr="00F076C9">
        <w:rPr>
          <w:b/>
        </w:rPr>
        <w:t>5. Would you use it? Why or why not?</w:t>
      </w:r>
      <w:r>
        <w:br/>
        <w:t>(Write your personal opinion – would you like to use this technology in your daily life, and why?)</w:t>
      </w:r>
    </w:p>
    <w:p w:rsidR="00482130" w:rsidRDefault="008C4F93">
      <w:r w:rsidRPr="00F076C9">
        <w:rPr>
          <w:b/>
        </w:rPr>
        <w:t>6. What does ChatGPT say about the use of this kind of technology?</w:t>
      </w:r>
      <w:r>
        <w:br/>
        <w:t>(Ask ChatGPT or another AI assistant about this technology’s potential, benefits, and concerns – and summarize the answer here.)</w:t>
      </w:r>
    </w:p>
    <w:p w:rsidR="008C4F93" w:rsidRDefault="008C4F93">
      <w:r w:rsidRPr="00F076C9">
        <w:rPr>
          <w:rStyle w:val="Naglaeno"/>
        </w:rPr>
        <w:t xml:space="preserve">7. Are the results you got from </w:t>
      </w:r>
      <w:proofErr w:type="spellStart"/>
      <w:r w:rsidRPr="00F076C9">
        <w:rPr>
          <w:rStyle w:val="Naglaeno"/>
        </w:rPr>
        <w:t>ChatGPT</w:t>
      </w:r>
      <w:proofErr w:type="spellEnd"/>
      <w:r w:rsidRPr="00F076C9">
        <w:rPr>
          <w:rStyle w:val="Naglaeno"/>
        </w:rPr>
        <w:t xml:space="preserve"> consistent with information from expert sources?</w:t>
      </w:r>
      <w:r>
        <w:br/>
        <w:t xml:space="preserve">(Compare </w:t>
      </w:r>
      <w:proofErr w:type="spellStart"/>
      <w:r>
        <w:t>ChatGPT’s</w:t>
      </w:r>
      <w:proofErr w:type="spellEnd"/>
      <w:r>
        <w:t xml:space="preserve"> answers with reliable scientific or official websites. Note any differences or confirmations.)</w:t>
      </w:r>
    </w:p>
    <w:p w:rsidR="00482130" w:rsidRDefault="008C4F93">
      <w:r>
        <w:br/>
      </w:r>
    </w:p>
    <w:sectPr w:rsidR="0048213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Brojevi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Brojevi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Grafikeoznake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Grafikeoznake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Brojev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AD00D85"/>
    <w:multiLevelType w:val="hybridMultilevel"/>
    <w:tmpl w:val="93CEE2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849DC"/>
    <w:multiLevelType w:val="multilevel"/>
    <w:tmpl w:val="C6962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0FCC"/>
    <w:rsid w:val="0015074B"/>
    <w:rsid w:val="0029639D"/>
    <w:rsid w:val="00326F90"/>
    <w:rsid w:val="00482130"/>
    <w:rsid w:val="008C4F93"/>
    <w:rsid w:val="009A309A"/>
    <w:rsid w:val="00AA1D8D"/>
    <w:rsid w:val="00B47730"/>
    <w:rsid w:val="00CB0664"/>
    <w:rsid w:val="00D7596C"/>
    <w:rsid w:val="00F076C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2DC8D952-64A0-450A-8539-68ADC3B5D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Naslov1">
    <w:name w:val="heading 1"/>
    <w:basedOn w:val="Normal"/>
    <w:next w:val="Normal"/>
    <w:link w:val="Naslov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18BF"/>
  </w:style>
  <w:style w:type="paragraph" w:styleId="Podnoje">
    <w:name w:val="footer"/>
    <w:basedOn w:val="Normal"/>
    <w:link w:val="Podnoje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18BF"/>
  </w:style>
  <w:style w:type="paragraph" w:styleId="Bezproreda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Char">
    <w:name w:val="Naslov 1 Char"/>
    <w:basedOn w:val="Zadanifontodlom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ormal"/>
    <w:next w:val="Normal"/>
    <w:link w:val="Naslo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Char">
    <w:name w:val="Podnaslov Char"/>
    <w:basedOn w:val="Zadanifontodlom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lomakpopis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AA1D8D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AA1D8D"/>
  </w:style>
  <w:style w:type="paragraph" w:styleId="Tijeloteksta2">
    <w:name w:val="Body Text 2"/>
    <w:basedOn w:val="Normal"/>
    <w:link w:val="Tijeloteksta2Char"/>
    <w:uiPriority w:val="99"/>
    <w:unhideWhenUsed/>
    <w:rsid w:val="00AA1D8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AA1D8D"/>
  </w:style>
  <w:style w:type="paragraph" w:styleId="Tijeloteksta3">
    <w:name w:val="Body Text 3"/>
    <w:basedOn w:val="Normal"/>
    <w:link w:val="Tijeloteksta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rsid w:val="00AA1D8D"/>
    <w:rPr>
      <w:sz w:val="16"/>
      <w:szCs w:val="16"/>
    </w:rPr>
  </w:style>
  <w:style w:type="paragraph" w:styleId="Popis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Popis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Popis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Grafikeoznak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Grafikeoznak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Grafikeoznak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Brojevi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Brojevi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Brojevi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Nastavakpopis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Nastavakpopis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Nastavakpopis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kstmakronaredbe">
    <w:name w:val="macro"/>
    <w:link w:val="Tekstmakronaredb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onaredbeChar">
    <w:name w:val="Tekst makronaredbe Char"/>
    <w:basedOn w:val="Zadanifontodlomka"/>
    <w:link w:val="Tekstmakronaredbe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har"/>
    <w:uiPriority w:val="29"/>
    <w:qFormat/>
    <w:rsid w:val="00FC693F"/>
    <w:rPr>
      <w:i/>
      <w:iCs/>
      <w:color w:val="000000" w:themeColor="text1"/>
    </w:rPr>
  </w:style>
  <w:style w:type="character" w:customStyle="1" w:styleId="CitatChar">
    <w:name w:val="Citat Char"/>
    <w:basedOn w:val="Zadanifontodlom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Naglaeno">
    <w:name w:val="Strong"/>
    <w:basedOn w:val="Zadanifontodlomka"/>
    <w:uiPriority w:val="22"/>
    <w:qFormat/>
    <w:rsid w:val="00FC693F"/>
    <w:rPr>
      <w:b/>
      <w:bCs/>
    </w:rPr>
  </w:style>
  <w:style w:type="character" w:styleId="Istaknuto">
    <w:name w:val="Emphasis"/>
    <w:basedOn w:val="Zadanifontodlomka"/>
    <w:uiPriority w:val="20"/>
    <w:qFormat/>
    <w:rsid w:val="00FC693F"/>
    <w:rPr>
      <w:i/>
      <w:iCs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C693F"/>
    <w:rPr>
      <w:b/>
      <w:bCs/>
      <w:i/>
      <w:iCs/>
      <w:color w:val="4F81BD" w:themeColor="accent1"/>
    </w:rPr>
  </w:style>
  <w:style w:type="character" w:styleId="Neupadljivoisticanje">
    <w:name w:val="Subtle Emphasis"/>
    <w:basedOn w:val="Zadanifontodlomka"/>
    <w:uiPriority w:val="19"/>
    <w:qFormat/>
    <w:rsid w:val="00FC693F"/>
    <w:rPr>
      <w:i/>
      <w:iCs/>
      <w:color w:val="808080" w:themeColor="text1" w:themeTint="7F"/>
    </w:rPr>
  </w:style>
  <w:style w:type="character" w:styleId="Jakoisticanje">
    <w:name w:val="Intense Emphasis"/>
    <w:basedOn w:val="Zadanifontodlomka"/>
    <w:uiPriority w:val="21"/>
    <w:qFormat/>
    <w:rsid w:val="00FC693F"/>
    <w:rPr>
      <w:b/>
      <w:bCs/>
      <w:i/>
      <w:iCs/>
      <w:color w:val="4F81BD" w:themeColor="accent1"/>
    </w:rPr>
  </w:style>
  <w:style w:type="character" w:styleId="Neupadljivareferenca">
    <w:name w:val="Subtle Reference"/>
    <w:basedOn w:val="Zadanifontodlomka"/>
    <w:uiPriority w:val="31"/>
    <w:qFormat/>
    <w:rsid w:val="00FC693F"/>
    <w:rPr>
      <w:smallCaps/>
      <w:color w:val="C0504D" w:themeColor="accent2"/>
      <w:u w:val="single"/>
    </w:rPr>
  </w:style>
  <w:style w:type="character" w:styleId="Istaknutareferenca">
    <w:name w:val="Intense Reference"/>
    <w:basedOn w:val="Zadanifontodlom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Zadanifontodlomka"/>
    <w:uiPriority w:val="33"/>
    <w:qFormat/>
    <w:rsid w:val="00FC693F"/>
    <w:rPr>
      <w:b/>
      <w:bCs/>
      <w:smallCaps/>
      <w:spacing w:val="5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FC693F"/>
    <w:pPr>
      <w:outlineLvl w:val="9"/>
    </w:pPr>
  </w:style>
  <w:style w:type="table" w:styleId="Reetkatablice">
    <w:name w:val="Table Grid"/>
    <w:basedOn w:val="Obinatablic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osjenanje">
    <w:name w:val="Light Shading"/>
    <w:basedOn w:val="Obinatablic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ijetlipopis">
    <w:name w:val="Light List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ijetlipopis-Isticanje1">
    <w:name w:val="Light List Accent 1"/>
    <w:basedOn w:val="Obinatablic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ijetlipopis-Isticanje2">
    <w:name w:val="Light List Accent 2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ijetlipopis-Isticanje3">
    <w:name w:val="Light List Accent 3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ijetlipopis-Isticanje4">
    <w:name w:val="Light List Accent 4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ijetlipopis-Isticanje5">
    <w:name w:val="Light List Accent 5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rednjipopis-Isticanje6">
    <w:name w:val="Light List Accent 6"/>
    <w:basedOn w:val="Obinatablic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ijetlareetka">
    <w:name w:val="Light Grid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ijetlareetka-Isticanje1">
    <w:name w:val="Light Grid Accent 1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ijetlareetka-Isticanje2">
    <w:name w:val="Light Grid Accent 2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ijetlareetka-Isticanje3">
    <w:name w:val="Light Grid Accent 3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ijetlareetka-Isticanje4">
    <w:name w:val="Light Grid Accent 4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ijetlareetka-Isticanje5">
    <w:name w:val="Light Grid Accent 5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rednjareetka-Isticanje6">
    <w:name w:val="Light Grid Accent 6"/>
    <w:basedOn w:val="Obinatablic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jenanje1">
    <w:name w:val="Medium Shading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popis1">
    <w:name w:val="Medium Lis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reetka1">
    <w:name w:val="Medium Grid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nipopis">
    <w:name w:val="Dark List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Obojanosjenanje">
    <w:name w:val="Colorful Shading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ipopis">
    <w:name w:val="Colorful List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areetka">
    <w:name w:val="Colorful Grid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StandardWeb">
    <w:name w:val="Normal (Web)"/>
    <w:basedOn w:val="Normal"/>
    <w:uiPriority w:val="99"/>
    <w:unhideWhenUsed/>
    <w:rsid w:val="00D759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styleId="Hiperveza">
    <w:name w:val="Hyperlink"/>
    <w:basedOn w:val="Zadanifontodlomka"/>
    <w:uiPriority w:val="99"/>
    <w:unhideWhenUsed/>
    <w:rsid w:val="00D759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m/future/columns/foo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ourworldindata.org/foo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fao.org" TargetMode="External"/><Relationship Id="rId11" Type="http://schemas.openxmlformats.org/officeDocument/2006/relationships/hyperlink" Target="https://www.wri.org/topics/foo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ciencedirect.com/journal/food-science-and-technolog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tionalgeographic.com/environment/article/future-foo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B06F45-CB00-44AA-A7CA-5AD5C089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498</Words>
  <Characters>2841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3333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Daniela U</cp:lastModifiedBy>
  <cp:revision>6</cp:revision>
  <dcterms:created xsi:type="dcterms:W3CDTF">2025-06-14T17:33:00Z</dcterms:created>
  <dcterms:modified xsi:type="dcterms:W3CDTF">2025-06-15T17:20:00Z</dcterms:modified>
  <cp:category/>
</cp:coreProperties>
</file>